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Konstruktions- und Verkleidungsholz</w:t>
            </w:r>
          </w:p>
          <w:p>
            <w:pPr>
              <w:spacing w:before="0" w:after="0"/>
            </w:pPr>
            <w:r>
              <w:t>Divers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713209" name="5091c7c0-42cf-11f0-a8e9-dd4f10acd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13166" name="5091c7c0-42cf-11f0-a8e9-dd4f10acd6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256410" name="61526a60-42cf-11f0-802f-e7a852c80c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48329" name="61526a60-42cf-11f0-802f-e7a852c80c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Anschlagkit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51998" name="918f2c10-42d2-11f0-8b88-b546ed34d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43267" name="918f2c10-42d2-11f0-8b88-b546ed34d6b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229887" name="969b7060-42d2-11f0-98d9-b9b9835703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671391" name="969b7060-42d2-11f0-98d9-b9b9835703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Parkett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214061" name="bd8bfa20-42d5-11f0-bd67-d942e6f93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85376" name="bd8bfa20-42d5-11f0-bd67-d942e6f93e4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593330" name="c5b8df60-42d5-11f0-b65a-27d6e315f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7861" name="c5b8df60-42d5-11f0-b65a-27d6e315f2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Parkettkleber: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Ganzes Gebäude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Rauchmelder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888886" name="b4e87df0-42d8-11f0-abf6-7b6d686e3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853186" name="b4e87df0-42d8-11f0-abf6-7b6d686e3c7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938897" name="c13cc5c0-42d8-11f0-acfa-99f847845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687431" name="c13cc5c0-42d8-11f0-acfa-99f84784534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Radioaktiv: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941468" name="1efc5610-42db-11f0-a667-71f06f665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78373" name="1efc5610-42db-11f0-a667-71f06f665c1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130233" name="24cfbaf0-42db-11f0-ba78-31de49321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54567" name="24cfbaf0-42db-11f0-ba78-31de493210c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093132" name="6863e1a0-42dc-11f0-ba1b-49c19c35c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635064" name="6863e1a0-42dc-11f0-ba1b-49c19c35c7a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793929" name="6ca86920-42dc-11f0-960a-01eff3975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287519" name="6ca86920-42dc-11f0-960a-01eff397544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Fenstersims aussen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Blumenkiste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990619" name="a3549e10-42de-11f0-a844-fb6f96439c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279504" name="a3549e10-42de-11f0-a844-fb6f96439c9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480208" name="a8b51ce0-42de-11f0-b7fd-156178ac4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53842" name="a8b51ce0-42de-11f0-b7fd-156178ac48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Rohrdämmung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156411" name="09d4d2b0-42e2-11f0-8a86-d5410c58f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254905" name="09d4d2b0-42e2-11f0-8a86-d5410c58f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999699" name="0ef8bdb0-42e2-11f0-828a-1bf96ad8c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302400" name="0ef8bdb0-42e2-11f0-828a-1bf96ad8ca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Flunschdichtung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969818" name="5b5ac490-42e3-11f0-9905-3d4dd5417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320358" name="5b5ac490-42e3-11f0-9905-3d4dd54179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324028" name="66018370-42e3-11f0-9ab5-5dd2be76d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633064" name="66018370-42e3-11f0-9ab5-5dd2be76d92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